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1753A8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Bijlage 2</w:t>
      </w:r>
      <w:r w:rsidR="006D24A4"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 w:rsidR="006D24A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perceel 2</w:t>
      </w:r>
      <w:bookmarkStart w:id="0" w:name="_GoBack"/>
      <w:bookmarkEnd w:id="0"/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C1746B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AI 2021-0103 Gevelonderzoek</w:t>
      </w:r>
      <w:r w:rsidR="001C0971">
        <w:rPr>
          <w:b/>
          <w:sz w:val="28"/>
          <w:szCs w:val="28"/>
        </w:rPr>
        <w:t xml:space="preserve"> overspanningen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1C0971">
      <w:rPr>
        <w:sz w:val="18"/>
        <w:szCs w:val="18"/>
      </w:rPr>
      <w:t>21</w:t>
    </w:r>
    <w:r>
      <w:rPr>
        <w:sz w:val="18"/>
        <w:szCs w:val="18"/>
      </w:rPr>
      <w:t>-</w:t>
    </w:r>
    <w:r w:rsidR="00C1746B">
      <w:rPr>
        <w:sz w:val="18"/>
        <w:szCs w:val="18"/>
      </w:rPr>
      <w:t>0103 Gevelonderzoek</w:t>
    </w:r>
    <w:r w:rsidR="001C0971">
      <w:rPr>
        <w:sz w:val="18"/>
        <w:szCs w:val="18"/>
      </w:rPr>
      <w:t xml:space="preserve"> overspanningen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53A8"/>
    <w:rsid w:val="00177A29"/>
    <w:rsid w:val="001C0971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1746B"/>
    <w:rsid w:val="00C26078"/>
    <w:rsid w:val="00CC39EC"/>
    <w:rsid w:val="00D93CF8"/>
    <w:rsid w:val="00DD0355"/>
    <w:rsid w:val="00DE5D96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95B73"/>
  <w15:docId w15:val="{402E04AE-B93B-4542-9948-B7256A02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ijn%20documenten\Downloads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A42557-1E77-4D1B-AE70-35FE465CF4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77F15-2C2C-4C50-AD3C-2C054754D053}"/>
</file>

<file path=customXml/itemProps3.xml><?xml version="1.0" encoding="utf-8"?>
<ds:datastoreItem xmlns:ds="http://schemas.openxmlformats.org/officeDocument/2006/customXml" ds:itemID="{754238FA-D769-4818-B704-E05251CA9B7C}"/>
</file>

<file path=customXml/itemProps4.xml><?xml version="1.0" encoding="utf-8"?>
<ds:datastoreItem xmlns:ds="http://schemas.openxmlformats.org/officeDocument/2006/customXml" ds:itemID="{80FCEF25-883D-4B91-95AF-37BA0BE63848}"/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Verschuur, Karlijn</cp:lastModifiedBy>
  <cp:revision>3</cp:revision>
  <dcterms:created xsi:type="dcterms:W3CDTF">2021-07-06T08:16:00Z</dcterms:created>
  <dcterms:modified xsi:type="dcterms:W3CDTF">2021-07-06T09:13:00Z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